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8A9" w:rsidRPr="00EC1469" w:rsidRDefault="00C918A9" w:rsidP="00A80979">
      <w:pPr>
        <w:pStyle w:val="BodyText"/>
        <w:shd w:val="clear" w:color="auto" w:fill="auto"/>
        <w:spacing w:line="240" w:lineRule="auto"/>
        <w:ind w:firstLine="0"/>
        <w:rPr>
          <w:sz w:val="28"/>
          <w:szCs w:val="28"/>
          <w:lang w:val="uk-UA"/>
        </w:rPr>
      </w:pPr>
    </w:p>
    <w:tbl>
      <w:tblPr>
        <w:tblW w:w="9889" w:type="dxa"/>
        <w:tblLook w:val="00BF"/>
      </w:tblPr>
      <w:tblGrid>
        <w:gridCol w:w="4248"/>
        <w:gridCol w:w="5641"/>
      </w:tblGrid>
      <w:tr w:rsidR="00C918A9" w:rsidRPr="002F7094" w:rsidTr="002F7094">
        <w:tc>
          <w:tcPr>
            <w:tcW w:w="4248" w:type="dxa"/>
          </w:tcPr>
          <w:p w:rsidR="00C918A9" w:rsidRPr="002F7094" w:rsidRDefault="00C918A9" w:rsidP="002F7094">
            <w:pPr>
              <w:jc w:val="center"/>
              <w:rPr>
                <w:rFonts w:ascii="Calibri" w:eastAsia="Times New Roman" w:hAnsi="Calibri" w:cs="Calibri"/>
                <w:color w:val="auto"/>
                <w:sz w:val="20"/>
                <w:szCs w:val="20"/>
                <w:lang w:eastAsia="en-US"/>
              </w:rPr>
            </w:pPr>
          </w:p>
        </w:tc>
        <w:tc>
          <w:tcPr>
            <w:tcW w:w="5641" w:type="dxa"/>
          </w:tcPr>
          <w:p w:rsidR="00C918A9" w:rsidRPr="002F7094" w:rsidRDefault="00C918A9" w:rsidP="002F7094">
            <w:pPr>
              <w:jc w:val="center"/>
              <w:rPr>
                <w:rFonts w:ascii="Times New Roman" w:eastAsia="Times New Roman" w:hAnsi="Times New Roman" w:cs="Times New Roman"/>
                <w:color w:val="auto"/>
                <w:sz w:val="28"/>
                <w:szCs w:val="28"/>
                <w:lang w:eastAsia="ru-RU"/>
              </w:rPr>
            </w:pPr>
            <w:r w:rsidRPr="002F7094">
              <w:rPr>
                <w:rFonts w:ascii="Times New Roman" w:eastAsia="Times New Roman" w:hAnsi="Times New Roman" w:cs="Times New Roman"/>
                <w:color w:val="auto"/>
                <w:sz w:val="28"/>
                <w:szCs w:val="28"/>
                <w:lang w:eastAsia="ru-RU"/>
              </w:rPr>
              <w:t>ЗАТВЕРДЖЕНО</w:t>
            </w:r>
          </w:p>
          <w:p w:rsidR="00C918A9" w:rsidRPr="002F7094" w:rsidRDefault="00C918A9" w:rsidP="002F7094">
            <w:pPr>
              <w:jc w:val="center"/>
              <w:rPr>
                <w:rFonts w:ascii="Times New Roman" w:eastAsia="Times New Roman" w:hAnsi="Times New Roman" w:cs="Times New Roman"/>
                <w:color w:val="auto"/>
                <w:sz w:val="28"/>
                <w:szCs w:val="28"/>
                <w:lang w:eastAsia="ru-RU"/>
              </w:rPr>
            </w:pPr>
            <w:r w:rsidRPr="002F7094">
              <w:rPr>
                <w:rFonts w:ascii="Times New Roman" w:eastAsia="Times New Roman" w:hAnsi="Times New Roman" w:cs="Times New Roman"/>
                <w:color w:val="auto"/>
                <w:sz w:val="28"/>
                <w:szCs w:val="28"/>
                <w:lang w:eastAsia="ru-RU"/>
              </w:rPr>
              <w:t>Рішення девʹятої сесії</w:t>
            </w:r>
          </w:p>
          <w:p w:rsidR="00C918A9" w:rsidRPr="002F7094" w:rsidRDefault="00C918A9" w:rsidP="002F7094">
            <w:pPr>
              <w:jc w:val="center"/>
              <w:rPr>
                <w:rFonts w:ascii="Times New Roman" w:eastAsia="Times New Roman" w:hAnsi="Times New Roman" w:cs="Times New Roman"/>
                <w:color w:val="auto"/>
                <w:sz w:val="28"/>
                <w:szCs w:val="28"/>
                <w:lang w:eastAsia="ru-RU"/>
              </w:rPr>
            </w:pPr>
            <w:r w:rsidRPr="002F7094">
              <w:rPr>
                <w:rFonts w:ascii="Times New Roman" w:eastAsia="Times New Roman" w:hAnsi="Times New Roman" w:cs="Times New Roman"/>
                <w:color w:val="auto"/>
                <w:sz w:val="28"/>
                <w:szCs w:val="28"/>
                <w:lang w:eastAsia="ru-RU"/>
              </w:rPr>
              <w:t>районної ради сьомого скликання</w:t>
            </w:r>
          </w:p>
          <w:p w:rsidR="00C918A9" w:rsidRPr="002F7094" w:rsidRDefault="00C918A9" w:rsidP="002F7094">
            <w:pPr>
              <w:jc w:val="center"/>
              <w:rPr>
                <w:rFonts w:ascii="Times New Roman" w:eastAsia="Times New Roman" w:hAnsi="Times New Roman" w:cs="Times New Roman"/>
                <w:color w:val="auto"/>
                <w:sz w:val="28"/>
                <w:szCs w:val="28"/>
                <w:lang w:eastAsia="ru-RU"/>
              </w:rPr>
            </w:pPr>
            <w:r w:rsidRPr="002F7094">
              <w:rPr>
                <w:rFonts w:ascii="Times New Roman" w:eastAsia="Times New Roman" w:hAnsi="Times New Roman" w:cs="Times New Roman"/>
                <w:color w:val="auto"/>
                <w:sz w:val="28"/>
                <w:szCs w:val="28"/>
                <w:lang w:eastAsia="ru-RU"/>
              </w:rPr>
              <w:t>________________2016 № __</w:t>
            </w:r>
          </w:p>
          <w:p w:rsidR="00C918A9" w:rsidRPr="002F7094" w:rsidRDefault="00C918A9" w:rsidP="002F7094">
            <w:pPr>
              <w:ind w:firstLine="507"/>
              <w:jc w:val="both"/>
              <w:rPr>
                <w:rFonts w:ascii="Times New Roman" w:eastAsia="Times New Roman" w:hAnsi="Times New Roman" w:cs="Times New Roman"/>
                <w:color w:val="auto"/>
                <w:sz w:val="28"/>
                <w:szCs w:val="28"/>
                <w:lang w:eastAsia="ru-RU"/>
              </w:rPr>
            </w:pPr>
          </w:p>
          <w:p w:rsidR="00C918A9" w:rsidRPr="002F7094" w:rsidRDefault="00C918A9" w:rsidP="002F7094">
            <w:pPr>
              <w:ind w:firstLine="507"/>
              <w:jc w:val="both"/>
              <w:rPr>
                <w:rFonts w:ascii="Times New Roman" w:eastAsia="Times New Roman" w:hAnsi="Times New Roman" w:cs="Times New Roman"/>
                <w:color w:val="auto"/>
                <w:sz w:val="28"/>
                <w:szCs w:val="28"/>
                <w:lang w:eastAsia="ru-RU"/>
              </w:rPr>
            </w:pPr>
            <w:r w:rsidRPr="002F7094">
              <w:rPr>
                <w:rFonts w:ascii="Times New Roman" w:eastAsia="Times New Roman" w:hAnsi="Times New Roman" w:cs="Times New Roman"/>
                <w:color w:val="auto"/>
                <w:sz w:val="28"/>
                <w:szCs w:val="28"/>
                <w:lang w:eastAsia="ru-RU"/>
              </w:rPr>
              <w:t>Голова районної ради</w:t>
            </w:r>
          </w:p>
          <w:p w:rsidR="00C918A9" w:rsidRPr="002F7094" w:rsidRDefault="00C918A9" w:rsidP="002F7094">
            <w:pPr>
              <w:ind w:firstLine="507"/>
              <w:jc w:val="center"/>
              <w:rPr>
                <w:rFonts w:ascii="Times New Roman" w:eastAsia="Times New Roman" w:hAnsi="Times New Roman" w:cs="Times New Roman"/>
                <w:color w:val="auto"/>
                <w:sz w:val="28"/>
                <w:szCs w:val="28"/>
                <w:lang w:eastAsia="ru-RU"/>
              </w:rPr>
            </w:pPr>
            <w:r w:rsidRPr="002F7094">
              <w:rPr>
                <w:rFonts w:ascii="Times New Roman" w:eastAsia="Times New Roman" w:hAnsi="Times New Roman" w:cs="Times New Roman"/>
                <w:color w:val="auto"/>
                <w:sz w:val="28"/>
                <w:szCs w:val="28"/>
                <w:lang w:eastAsia="ru-RU"/>
              </w:rPr>
              <w:tab/>
            </w:r>
            <w:r w:rsidRPr="002F7094">
              <w:rPr>
                <w:rFonts w:ascii="Times New Roman" w:eastAsia="Times New Roman" w:hAnsi="Times New Roman" w:cs="Times New Roman"/>
                <w:color w:val="auto"/>
                <w:sz w:val="28"/>
                <w:szCs w:val="28"/>
                <w:lang w:eastAsia="ru-RU"/>
              </w:rPr>
              <w:tab/>
            </w:r>
            <w:r w:rsidRPr="002F7094">
              <w:rPr>
                <w:rFonts w:ascii="Times New Roman" w:eastAsia="Times New Roman" w:hAnsi="Times New Roman" w:cs="Times New Roman"/>
                <w:color w:val="auto"/>
                <w:sz w:val="28"/>
                <w:szCs w:val="28"/>
                <w:lang w:eastAsia="ru-RU"/>
              </w:rPr>
              <w:tab/>
              <w:t xml:space="preserve">                                        </w:t>
            </w:r>
          </w:p>
          <w:p w:rsidR="00C918A9" w:rsidRPr="002F7094" w:rsidRDefault="00C918A9" w:rsidP="002F7094">
            <w:pPr>
              <w:ind w:firstLine="507"/>
              <w:jc w:val="center"/>
              <w:rPr>
                <w:rFonts w:ascii="Times New Roman" w:eastAsia="Times New Roman" w:hAnsi="Times New Roman" w:cs="Times New Roman"/>
                <w:color w:val="auto"/>
                <w:sz w:val="28"/>
                <w:szCs w:val="28"/>
                <w:lang w:eastAsia="ru-RU"/>
              </w:rPr>
            </w:pPr>
            <w:r w:rsidRPr="002F7094">
              <w:rPr>
                <w:rFonts w:ascii="Times New Roman" w:eastAsia="Times New Roman" w:hAnsi="Times New Roman" w:cs="Times New Roman"/>
                <w:color w:val="auto"/>
                <w:sz w:val="28"/>
                <w:szCs w:val="28"/>
                <w:lang w:eastAsia="ru-RU"/>
              </w:rPr>
              <w:t xml:space="preserve">                        ___________Д.С.Калінін</w:t>
            </w:r>
          </w:p>
        </w:tc>
      </w:tr>
    </w:tbl>
    <w:p w:rsidR="00C918A9" w:rsidRPr="002F7094" w:rsidRDefault="00C918A9" w:rsidP="00A80979">
      <w:pPr>
        <w:pStyle w:val="BodyText"/>
        <w:shd w:val="clear" w:color="auto" w:fill="auto"/>
        <w:spacing w:line="240" w:lineRule="auto"/>
        <w:ind w:left="6237" w:firstLine="0"/>
        <w:rPr>
          <w:sz w:val="28"/>
          <w:szCs w:val="28"/>
        </w:rPr>
      </w:pPr>
    </w:p>
    <w:p w:rsidR="00C918A9" w:rsidRDefault="00C918A9" w:rsidP="00A80979">
      <w:pPr>
        <w:pStyle w:val="BodyText"/>
        <w:shd w:val="clear" w:color="auto" w:fill="auto"/>
        <w:spacing w:line="240" w:lineRule="auto"/>
        <w:ind w:left="6237" w:firstLine="0"/>
        <w:rPr>
          <w:sz w:val="28"/>
          <w:szCs w:val="28"/>
          <w:lang w:val="uk-UA"/>
        </w:rPr>
      </w:pPr>
    </w:p>
    <w:p w:rsidR="00C918A9" w:rsidRDefault="00C918A9" w:rsidP="00A80979">
      <w:pPr>
        <w:pStyle w:val="BodyText"/>
        <w:shd w:val="clear" w:color="auto" w:fill="auto"/>
        <w:spacing w:line="240" w:lineRule="auto"/>
        <w:ind w:left="6237" w:firstLine="0"/>
        <w:rPr>
          <w:sz w:val="28"/>
          <w:szCs w:val="28"/>
          <w:lang w:val="uk-UA"/>
        </w:rPr>
      </w:pPr>
    </w:p>
    <w:p w:rsidR="00C918A9" w:rsidRDefault="00C918A9" w:rsidP="00A80979">
      <w:pPr>
        <w:pStyle w:val="BodyText"/>
        <w:shd w:val="clear" w:color="auto" w:fill="auto"/>
        <w:spacing w:line="240" w:lineRule="auto"/>
        <w:ind w:left="6237" w:firstLine="0"/>
        <w:rPr>
          <w:sz w:val="28"/>
          <w:szCs w:val="28"/>
          <w:lang w:val="uk-UA"/>
        </w:rPr>
      </w:pPr>
    </w:p>
    <w:p w:rsidR="00C918A9" w:rsidRDefault="00C918A9" w:rsidP="00A80979">
      <w:pPr>
        <w:pStyle w:val="BodyText"/>
        <w:shd w:val="clear" w:color="auto" w:fill="auto"/>
        <w:spacing w:line="240" w:lineRule="auto"/>
        <w:ind w:left="6237" w:firstLine="0"/>
        <w:rPr>
          <w:sz w:val="28"/>
          <w:szCs w:val="28"/>
          <w:lang w:val="uk-UA"/>
        </w:rPr>
      </w:pPr>
    </w:p>
    <w:p w:rsidR="00C918A9" w:rsidRDefault="00C918A9" w:rsidP="00A80979">
      <w:pPr>
        <w:pStyle w:val="BodyText"/>
        <w:shd w:val="clear" w:color="auto" w:fill="auto"/>
        <w:spacing w:line="240" w:lineRule="auto"/>
        <w:ind w:left="6237" w:firstLine="0"/>
        <w:rPr>
          <w:sz w:val="28"/>
          <w:szCs w:val="28"/>
          <w:lang w:val="uk-UA"/>
        </w:rPr>
      </w:pPr>
    </w:p>
    <w:p w:rsidR="00C918A9" w:rsidRPr="00EC1469" w:rsidRDefault="00C918A9" w:rsidP="00A80979">
      <w:pPr>
        <w:pStyle w:val="BodyText"/>
        <w:shd w:val="clear" w:color="auto" w:fill="auto"/>
        <w:spacing w:line="240" w:lineRule="auto"/>
        <w:ind w:left="6237" w:firstLine="0"/>
        <w:rPr>
          <w:sz w:val="28"/>
          <w:szCs w:val="28"/>
          <w:lang w:val="uk-UA"/>
        </w:rPr>
      </w:pPr>
    </w:p>
    <w:p w:rsidR="00C918A9" w:rsidRPr="00EC1469" w:rsidRDefault="00C918A9" w:rsidP="00A80979">
      <w:pPr>
        <w:pStyle w:val="BodyText"/>
        <w:shd w:val="clear" w:color="auto" w:fill="auto"/>
        <w:spacing w:line="240" w:lineRule="auto"/>
        <w:ind w:left="6237" w:firstLine="0"/>
        <w:rPr>
          <w:sz w:val="28"/>
          <w:szCs w:val="28"/>
          <w:lang w:val="uk-UA"/>
        </w:rPr>
      </w:pPr>
    </w:p>
    <w:p w:rsidR="00C918A9" w:rsidRPr="00EC1469" w:rsidRDefault="00C918A9" w:rsidP="00A80979">
      <w:pPr>
        <w:pStyle w:val="BodyText"/>
        <w:shd w:val="clear" w:color="auto" w:fill="auto"/>
        <w:spacing w:line="240" w:lineRule="auto"/>
        <w:ind w:left="6237" w:firstLine="0"/>
        <w:rPr>
          <w:sz w:val="28"/>
          <w:szCs w:val="28"/>
          <w:lang w:val="uk-UA"/>
        </w:rPr>
      </w:pPr>
    </w:p>
    <w:p w:rsidR="00C918A9" w:rsidRPr="00EC1469" w:rsidRDefault="00C918A9" w:rsidP="00A80979">
      <w:pPr>
        <w:pStyle w:val="BodyText"/>
        <w:shd w:val="clear" w:color="auto" w:fill="auto"/>
        <w:spacing w:line="240" w:lineRule="auto"/>
        <w:ind w:left="6237" w:firstLine="0"/>
        <w:rPr>
          <w:sz w:val="28"/>
          <w:szCs w:val="28"/>
          <w:lang w:val="uk-UA"/>
        </w:rPr>
      </w:pPr>
    </w:p>
    <w:p w:rsidR="00C918A9" w:rsidRPr="00EC1469" w:rsidRDefault="00C918A9" w:rsidP="00A80979">
      <w:pPr>
        <w:pStyle w:val="BodyText"/>
        <w:shd w:val="clear" w:color="auto" w:fill="auto"/>
        <w:spacing w:line="240" w:lineRule="auto"/>
        <w:ind w:left="6237" w:firstLine="0"/>
        <w:rPr>
          <w:sz w:val="28"/>
          <w:szCs w:val="28"/>
          <w:lang w:val="uk-UA"/>
        </w:rPr>
      </w:pPr>
    </w:p>
    <w:p w:rsidR="00C918A9" w:rsidRPr="00EC1469" w:rsidRDefault="00C918A9" w:rsidP="00EC1469">
      <w:pPr>
        <w:jc w:val="center"/>
        <w:rPr>
          <w:rFonts w:ascii="Times New Roman" w:hAnsi="Times New Roman"/>
          <w:b/>
          <w:spacing w:val="-11"/>
          <w:sz w:val="28"/>
          <w:szCs w:val="28"/>
        </w:rPr>
      </w:pPr>
      <w:r w:rsidRPr="00EC1469">
        <w:rPr>
          <w:rFonts w:ascii="Times New Roman" w:hAnsi="Times New Roman"/>
          <w:b/>
          <w:spacing w:val="-11"/>
          <w:sz w:val="28"/>
          <w:szCs w:val="28"/>
        </w:rPr>
        <w:t>СТАТУТ</w:t>
      </w:r>
    </w:p>
    <w:p w:rsidR="00C918A9" w:rsidRPr="00EC1469" w:rsidRDefault="00C918A9" w:rsidP="00EC1469">
      <w:pPr>
        <w:jc w:val="center"/>
        <w:rPr>
          <w:rFonts w:ascii="Times New Roman" w:hAnsi="Times New Roman"/>
          <w:b/>
          <w:spacing w:val="-11"/>
          <w:sz w:val="28"/>
          <w:szCs w:val="28"/>
        </w:rPr>
      </w:pPr>
      <w:r w:rsidRPr="00EC1469">
        <w:rPr>
          <w:rFonts w:ascii="Times New Roman" w:hAnsi="Times New Roman"/>
          <w:b/>
          <w:spacing w:val="-11"/>
          <w:sz w:val="28"/>
          <w:szCs w:val="28"/>
        </w:rPr>
        <w:t>КОМУНАЛЬНОГО ЗАКЛАДУ</w:t>
      </w:r>
    </w:p>
    <w:p w:rsidR="00C918A9" w:rsidRPr="00EC1469" w:rsidRDefault="00C918A9" w:rsidP="00EC1469">
      <w:pPr>
        <w:jc w:val="center"/>
        <w:rPr>
          <w:rFonts w:ascii="Times New Roman" w:hAnsi="Times New Roman"/>
          <w:b/>
          <w:spacing w:val="-11"/>
          <w:sz w:val="28"/>
          <w:szCs w:val="28"/>
        </w:rPr>
      </w:pPr>
      <w:r w:rsidRPr="00EC1469">
        <w:rPr>
          <w:rFonts w:ascii="Times New Roman" w:hAnsi="Times New Roman"/>
          <w:b/>
          <w:spacing w:val="-11"/>
          <w:sz w:val="28"/>
          <w:szCs w:val="28"/>
        </w:rPr>
        <w:t>«ВАСИЛІВСЬКА ЗАГАЛЬНООСВІТНЯ ШКОЛА І-ІІІ СТУПЕНІВ</w:t>
      </w:r>
      <w:r>
        <w:rPr>
          <w:rFonts w:ascii="Times New Roman" w:hAnsi="Times New Roman"/>
          <w:b/>
          <w:spacing w:val="-11"/>
          <w:sz w:val="28"/>
          <w:szCs w:val="28"/>
        </w:rPr>
        <w:t xml:space="preserve"> </w:t>
      </w:r>
      <w:r w:rsidRPr="00EC1469">
        <w:rPr>
          <w:rFonts w:ascii="Times New Roman" w:hAnsi="Times New Roman"/>
          <w:b/>
          <w:spacing w:val="-11"/>
          <w:sz w:val="28"/>
          <w:szCs w:val="28"/>
        </w:rPr>
        <w:t>№3»</w:t>
      </w:r>
    </w:p>
    <w:p w:rsidR="00C918A9" w:rsidRPr="00EC1469" w:rsidRDefault="00C918A9" w:rsidP="00EC1469">
      <w:pPr>
        <w:jc w:val="center"/>
        <w:rPr>
          <w:rFonts w:ascii="Times New Roman" w:hAnsi="Times New Roman"/>
          <w:b/>
          <w:spacing w:val="-11"/>
          <w:sz w:val="28"/>
          <w:szCs w:val="28"/>
        </w:rPr>
      </w:pPr>
      <w:r w:rsidRPr="00EC1469">
        <w:rPr>
          <w:rFonts w:ascii="Times New Roman" w:hAnsi="Times New Roman"/>
          <w:b/>
          <w:spacing w:val="-11"/>
          <w:sz w:val="28"/>
          <w:szCs w:val="28"/>
        </w:rPr>
        <w:t>ВАСИЛІВСЬКОЇ РАЙОННОЇ РАДИ ЗАПОРІЗЬКОЇ ОБЛАСТІ</w:t>
      </w:r>
    </w:p>
    <w:p w:rsidR="00C918A9" w:rsidRPr="00EC1469" w:rsidRDefault="00C918A9" w:rsidP="00EC1469">
      <w:pPr>
        <w:jc w:val="center"/>
        <w:rPr>
          <w:b/>
          <w:sz w:val="28"/>
          <w:szCs w:val="28"/>
        </w:rPr>
      </w:pPr>
      <w:r w:rsidRPr="00EC1469">
        <w:rPr>
          <w:rFonts w:ascii="Times New Roman" w:hAnsi="Times New Roman"/>
          <w:b/>
          <w:spacing w:val="-11"/>
          <w:sz w:val="28"/>
          <w:szCs w:val="28"/>
        </w:rPr>
        <w:t>(</w:t>
      </w:r>
      <w:r w:rsidRPr="00EC1469">
        <w:rPr>
          <w:rFonts w:ascii="Times New Roman" w:hAnsi="Times New Roman"/>
          <w:b/>
          <w:spacing w:val="-11"/>
          <w:sz w:val="28"/>
        </w:rPr>
        <w:t>нова редакція</w:t>
      </w:r>
      <w:r w:rsidRPr="00EC1469">
        <w:rPr>
          <w:rFonts w:ascii="Times New Roman" w:hAnsi="Times New Roman"/>
          <w:b/>
          <w:spacing w:val="-11"/>
          <w:sz w:val="28"/>
          <w:szCs w:val="28"/>
        </w:rPr>
        <w:t>)</w:t>
      </w:r>
    </w:p>
    <w:p w:rsidR="00C918A9" w:rsidRPr="00EC1469" w:rsidRDefault="00C918A9" w:rsidP="00A80979">
      <w:pPr>
        <w:pStyle w:val="BodyText"/>
        <w:shd w:val="clear" w:color="auto" w:fill="auto"/>
        <w:spacing w:line="240" w:lineRule="auto"/>
        <w:ind w:firstLine="0"/>
        <w:jc w:val="both"/>
        <w:rPr>
          <w:rStyle w:val="11"/>
          <w:b/>
          <w:strike/>
          <w:sz w:val="28"/>
          <w:szCs w:val="28"/>
          <w:lang w:eastAsia="uk-UA"/>
        </w:rPr>
      </w:pPr>
    </w:p>
    <w:p w:rsidR="00C918A9" w:rsidRDefault="00C918A9" w:rsidP="00A80979">
      <w:pPr>
        <w:pStyle w:val="BodyText"/>
        <w:shd w:val="clear" w:color="auto" w:fill="auto"/>
        <w:spacing w:line="240" w:lineRule="auto"/>
        <w:ind w:firstLine="0"/>
        <w:jc w:val="both"/>
        <w:rPr>
          <w:rStyle w:val="11"/>
          <w:strike/>
          <w:sz w:val="28"/>
          <w:szCs w:val="28"/>
          <w:lang w:eastAsia="uk-UA"/>
        </w:rPr>
      </w:pPr>
    </w:p>
    <w:p w:rsidR="00C918A9" w:rsidRDefault="00C918A9" w:rsidP="00A80979">
      <w:pPr>
        <w:pStyle w:val="BodyText"/>
        <w:shd w:val="clear" w:color="auto" w:fill="auto"/>
        <w:spacing w:line="240" w:lineRule="auto"/>
        <w:ind w:firstLine="0"/>
        <w:jc w:val="both"/>
        <w:rPr>
          <w:rStyle w:val="11"/>
          <w:strike/>
          <w:sz w:val="28"/>
          <w:szCs w:val="28"/>
          <w:lang w:eastAsia="uk-UA"/>
        </w:rPr>
      </w:pPr>
    </w:p>
    <w:p w:rsidR="00C918A9" w:rsidRDefault="00C918A9" w:rsidP="00A80979">
      <w:pPr>
        <w:pStyle w:val="BodyText"/>
        <w:shd w:val="clear" w:color="auto" w:fill="auto"/>
        <w:spacing w:line="240" w:lineRule="auto"/>
        <w:ind w:firstLine="0"/>
        <w:jc w:val="both"/>
        <w:rPr>
          <w:rStyle w:val="11"/>
          <w:strike/>
          <w:sz w:val="28"/>
          <w:szCs w:val="28"/>
          <w:lang w:eastAsia="uk-UA"/>
        </w:rPr>
      </w:pPr>
    </w:p>
    <w:p w:rsidR="00C918A9" w:rsidRDefault="00C918A9" w:rsidP="00A80979">
      <w:pPr>
        <w:pStyle w:val="BodyText"/>
        <w:shd w:val="clear" w:color="auto" w:fill="auto"/>
        <w:spacing w:line="240" w:lineRule="auto"/>
        <w:ind w:firstLine="0"/>
        <w:jc w:val="both"/>
        <w:rPr>
          <w:rStyle w:val="11"/>
          <w:strike/>
          <w:sz w:val="28"/>
          <w:szCs w:val="28"/>
          <w:lang w:eastAsia="uk-UA"/>
        </w:rPr>
      </w:pPr>
    </w:p>
    <w:p w:rsidR="00C918A9" w:rsidRDefault="00C918A9" w:rsidP="00A80979">
      <w:pPr>
        <w:pStyle w:val="BodyText"/>
        <w:shd w:val="clear" w:color="auto" w:fill="auto"/>
        <w:spacing w:line="240" w:lineRule="auto"/>
        <w:ind w:firstLine="0"/>
        <w:jc w:val="both"/>
        <w:rPr>
          <w:rStyle w:val="11"/>
          <w:strike/>
          <w:sz w:val="28"/>
          <w:szCs w:val="28"/>
          <w:lang w:val="uk-UA" w:eastAsia="uk-UA"/>
        </w:rPr>
      </w:pPr>
    </w:p>
    <w:p w:rsidR="00C918A9" w:rsidRPr="00EC1469" w:rsidRDefault="00C918A9" w:rsidP="00A80979">
      <w:pPr>
        <w:pStyle w:val="BodyText"/>
        <w:shd w:val="clear" w:color="auto" w:fill="auto"/>
        <w:spacing w:line="240" w:lineRule="auto"/>
        <w:ind w:firstLine="0"/>
        <w:jc w:val="both"/>
        <w:rPr>
          <w:rStyle w:val="11"/>
          <w:strike/>
          <w:sz w:val="28"/>
          <w:szCs w:val="28"/>
          <w:lang w:val="uk-UA" w:eastAsia="uk-UA"/>
        </w:rPr>
      </w:pPr>
    </w:p>
    <w:p w:rsidR="00C918A9" w:rsidRDefault="00C918A9" w:rsidP="00A80979">
      <w:pPr>
        <w:pStyle w:val="BodyText"/>
        <w:shd w:val="clear" w:color="auto" w:fill="auto"/>
        <w:spacing w:line="240" w:lineRule="auto"/>
        <w:ind w:firstLine="0"/>
        <w:jc w:val="both"/>
        <w:rPr>
          <w:rStyle w:val="11"/>
          <w:strike/>
          <w:sz w:val="28"/>
          <w:szCs w:val="28"/>
          <w:lang w:eastAsia="uk-UA"/>
        </w:rPr>
      </w:pPr>
    </w:p>
    <w:p w:rsidR="00C918A9" w:rsidRDefault="00C918A9" w:rsidP="00A80979">
      <w:pPr>
        <w:pStyle w:val="BodyText"/>
        <w:shd w:val="clear" w:color="auto" w:fill="auto"/>
        <w:spacing w:line="240" w:lineRule="auto"/>
        <w:ind w:firstLine="0"/>
        <w:jc w:val="both"/>
        <w:rPr>
          <w:rStyle w:val="11"/>
          <w:strike/>
          <w:sz w:val="28"/>
          <w:szCs w:val="28"/>
          <w:lang w:eastAsia="uk-UA"/>
        </w:rPr>
      </w:pPr>
    </w:p>
    <w:p w:rsidR="00C918A9" w:rsidRDefault="00C918A9" w:rsidP="00A80979">
      <w:pPr>
        <w:pStyle w:val="BodyText"/>
        <w:shd w:val="clear" w:color="auto" w:fill="auto"/>
        <w:spacing w:line="240" w:lineRule="auto"/>
        <w:ind w:firstLine="0"/>
        <w:jc w:val="both"/>
        <w:rPr>
          <w:rStyle w:val="11"/>
          <w:strike/>
          <w:sz w:val="28"/>
          <w:szCs w:val="28"/>
          <w:lang w:eastAsia="uk-UA"/>
        </w:rPr>
      </w:pPr>
    </w:p>
    <w:p w:rsidR="00C918A9" w:rsidRDefault="00C918A9" w:rsidP="00A80979">
      <w:pPr>
        <w:pStyle w:val="BodyText"/>
        <w:shd w:val="clear" w:color="auto" w:fill="auto"/>
        <w:spacing w:line="240" w:lineRule="auto"/>
        <w:ind w:firstLine="0"/>
        <w:jc w:val="both"/>
        <w:rPr>
          <w:rStyle w:val="11"/>
          <w:strike/>
          <w:sz w:val="28"/>
          <w:szCs w:val="28"/>
          <w:lang w:eastAsia="uk-UA"/>
        </w:rPr>
      </w:pPr>
    </w:p>
    <w:p w:rsidR="00C918A9" w:rsidRDefault="00C918A9" w:rsidP="00A80979">
      <w:pPr>
        <w:pStyle w:val="BodyText"/>
        <w:shd w:val="clear" w:color="auto" w:fill="auto"/>
        <w:spacing w:line="240" w:lineRule="auto"/>
        <w:ind w:firstLine="0"/>
        <w:jc w:val="both"/>
        <w:rPr>
          <w:rStyle w:val="11"/>
          <w:strike/>
          <w:sz w:val="28"/>
          <w:szCs w:val="28"/>
          <w:lang w:eastAsia="uk-UA"/>
        </w:rPr>
      </w:pPr>
    </w:p>
    <w:p w:rsidR="00C918A9" w:rsidRDefault="00C918A9" w:rsidP="00A80979">
      <w:pPr>
        <w:pStyle w:val="BodyText"/>
        <w:shd w:val="clear" w:color="auto" w:fill="auto"/>
        <w:spacing w:line="240" w:lineRule="auto"/>
        <w:ind w:firstLine="0"/>
        <w:jc w:val="both"/>
        <w:rPr>
          <w:rStyle w:val="11"/>
          <w:strike/>
          <w:sz w:val="28"/>
          <w:szCs w:val="28"/>
          <w:lang w:eastAsia="uk-UA"/>
        </w:rPr>
      </w:pPr>
    </w:p>
    <w:p w:rsidR="00C918A9" w:rsidRDefault="00C918A9" w:rsidP="00A80979">
      <w:pPr>
        <w:pStyle w:val="BodyText"/>
        <w:shd w:val="clear" w:color="auto" w:fill="auto"/>
        <w:spacing w:line="240" w:lineRule="auto"/>
        <w:ind w:firstLine="0"/>
        <w:jc w:val="both"/>
        <w:rPr>
          <w:rStyle w:val="11"/>
          <w:strike/>
          <w:sz w:val="28"/>
          <w:szCs w:val="28"/>
          <w:lang w:eastAsia="uk-UA"/>
        </w:rPr>
      </w:pPr>
    </w:p>
    <w:p w:rsidR="00C918A9" w:rsidRDefault="00C918A9" w:rsidP="00A80979">
      <w:pPr>
        <w:pStyle w:val="BodyText"/>
        <w:shd w:val="clear" w:color="auto" w:fill="auto"/>
        <w:spacing w:line="240" w:lineRule="auto"/>
        <w:ind w:firstLine="0"/>
        <w:jc w:val="both"/>
        <w:rPr>
          <w:rStyle w:val="11"/>
          <w:strike/>
          <w:sz w:val="28"/>
          <w:szCs w:val="28"/>
          <w:lang w:eastAsia="uk-UA"/>
        </w:rPr>
      </w:pPr>
    </w:p>
    <w:p w:rsidR="00C918A9" w:rsidRDefault="00C918A9" w:rsidP="00A80979">
      <w:pPr>
        <w:pStyle w:val="BodyText"/>
        <w:shd w:val="clear" w:color="auto" w:fill="auto"/>
        <w:spacing w:line="240" w:lineRule="auto"/>
        <w:ind w:firstLine="0"/>
        <w:jc w:val="both"/>
        <w:rPr>
          <w:rStyle w:val="11"/>
          <w:strike/>
          <w:sz w:val="28"/>
          <w:szCs w:val="28"/>
          <w:lang w:eastAsia="uk-UA"/>
        </w:rPr>
      </w:pPr>
    </w:p>
    <w:p w:rsidR="00C918A9" w:rsidRPr="003E3CE1" w:rsidRDefault="00C918A9" w:rsidP="007F1294">
      <w:pPr>
        <w:autoSpaceDE w:val="0"/>
        <w:autoSpaceDN w:val="0"/>
        <w:adjustRightInd w:val="0"/>
        <w:jc w:val="both"/>
        <w:rPr>
          <w:rFonts w:ascii="Times New Roman CYR" w:hAnsi="Times New Roman CYR" w:cs="Times New Roman CYR"/>
          <w:color w:val="auto"/>
          <w:sz w:val="28"/>
          <w:szCs w:val="28"/>
          <w:lang w:eastAsia="ru-RU"/>
        </w:rPr>
      </w:pPr>
    </w:p>
    <w:p w:rsidR="00C918A9" w:rsidRPr="003E3CE1" w:rsidRDefault="00C918A9" w:rsidP="007F1294">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C918A9" w:rsidRPr="003E3CE1" w:rsidRDefault="00C918A9" w:rsidP="007F1294">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C918A9" w:rsidRPr="007F1294" w:rsidRDefault="00C918A9" w:rsidP="00A80979">
      <w:pPr>
        <w:pStyle w:val="BodyText"/>
        <w:shd w:val="clear" w:color="auto" w:fill="auto"/>
        <w:spacing w:line="240" w:lineRule="auto"/>
        <w:ind w:firstLine="0"/>
        <w:jc w:val="both"/>
        <w:rPr>
          <w:rStyle w:val="11"/>
          <w:strike/>
          <w:sz w:val="28"/>
          <w:szCs w:val="28"/>
          <w:lang w:val="uk-UA" w:eastAsia="uk-UA"/>
        </w:rPr>
      </w:pPr>
    </w:p>
    <w:p w:rsidR="00C918A9" w:rsidRPr="00A80979" w:rsidRDefault="00C918A9"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C918A9" w:rsidRPr="00EC1469" w:rsidRDefault="00C918A9" w:rsidP="007F1294">
      <w:pPr>
        <w:ind w:firstLine="724"/>
        <w:jc w:val="both"/>
        <w:rPr>
          <w:rFonts w:ascii="Times New Roman" w:hAnsi="Times New Roman"/>
          <w:spacing w:val="-11"/>
          <w:sz w:val="28"/>
          <w:szCs w:val="28"/>
        </w:rPr>
      </w:pPr>
      <w:r w:rsidRPr="00EC1469">
        <w:rPr>
          <w:rStyle w:val="a1"/>
          <w:b w:val="0"/>
          <w:i w:val="0"/>
          <w:strike w:val="0"/>
          <w:spacing w:val="-11"/>
          <w:sz w:val="28"/>
          <w:szCs w:val="28"/>
        </w:rPr>
        <w:t>1.1.</w:t>
      </w:r>
      <w:r>
        <w:rPr>
          <w:rStyle w:val="a1"/>
          <w:b w:val="0"/>
          <w:i w:val="0"/>
          <w:strike w:val="0"/>
          <w:spacing w:val="-11"/>
          <w:sz w:val="28"/>
          <w:szCs w:val="28"/>
        </w:rPr>
        <w:t xml:space="preserve"> </w:t>
      </w:r>
      <w:r w:rsidRPr="00EC1469">
        <w:rPr>
          <w:rStyle w:val="a1"/>
          <w:b w:val="0"/>
          <w:i w:val="0"/>
          <w:strike w:val="0"/>
          <w:spacing w:val="-11"/>
          <w:sz w:val="28"/>
          <w:szCs w:val="28"/>
        </w:rPr>
        <w:t>КОМУНАЛЬНИЙ ЗАКЛАД «</w:t>
      </w:r>
      <w:r w:rsidRPr="00EC1469">
        <w:rPr>
          <w:rFonts w:ascii="Times New Roman" w:hAnsi="Times New Roman"/>
          <w:spacing w:val="-11"/>
          <w:sz w:val="28"/>
          <w:szCs w:val="28"/>
        </w:rPr>
        <w:t>ВАСИЛІВСЬКА ЗАГАЛЬНООСВІТНЯ ШКОЛА І-ІІІ СТУПЕНІВ №3</w:t>
      </w:r>
      <w:r w:rsidRPr="00EC1469">
        <w:rPr>
          <w:rStyle w:val="a1"/>
          <w:b w:val="0"/>
          <w:i w:val="0"/>
          <w:strike w:val="0"/>
          <w:spacing w:val="-11"/>
          <w:sz w:val="28"/>
          <w:szCs w:val="28"/>
        </w:rPr>
        <w:t>» ВАСИЛІВСЬКОЇ РАЙОННОЇ РАДИ ЗАПОРІЗЬКОЇ ОБЛАСТІ</w:t>
      </w:r>
      <w:r w:rsidRPr="00EC1469">
        <w:rPr>
          <w:rFonts w:ascii="Times New Roman" w:hAnsi="Times New Roman"/>
          <w:spacing w:val="-11"/>
          <w:sz w:val="28"/>
          <w:szCs w:val="28"/>
        </w:rPr>
        <w:t xml:space="preserve"> (далі навчальний заклад), </w:t>
      </w:r>
      <w:r w:rsidRPr="003E3CE1">
        <w:rPr>
          <w:rFonts w:ascii="Times New Roman" w:hAnsi="Times New Roman" w:cs="Times New Roman"/>
          <w:color w:val="auto"/>
          <w:sz w:val="28"/>
          <w:szCs w:val="28"/>
          <w:lang w:eastAsia="ru-RU"/>
        </w:rPr>
        <w:t>первинно зареєстрований розпорядженням голови Василівської районної</w:t>
      </w:r>
      <w:r>
        <w:rPr>
          <w:rFonts w:ascii="Times New Roman" w:hAnsi="Times New Roman" w:cs="Times New Roman"/>
          <w:color w:val="auto"/>
          <w:sz w:val="28"/>
          <w:szCs w:val="28"/>
          <w:lang w:eastAsia="ru-RU"/>
        </w:rPr>
        <w:t xml:space="preserve"> державної адміністрації  від 06.11.2002 № 630</w:t>
      </w:r>
      <w:r w:rsidRPr="003E3CE1">
        <w:rPr>
          <w:rFonts w:ascii="Times New Roman" w:hAnsi="Times New Roman" w:cs="Times New Roman"/>
          <w:color w:val="auto"/>
          <w:sz w:val="28"/>
          <w:szCs w:val="28"/>
          <w:lang w:eastAsia="ru-RU"/>
        </w:rPr>
        <w:t xml:space="preserve">. Зміни до Статуту внесено: рішенням сесії районної ради від </w:t>
      </w:r>
      <w:r w:rsidRPr="001B337A">
        <w:rPr>
          <w:rFonts w:ascii="Times New Roman" w:hAnsi="Times New Roman" w:cs="Times New Roman"/>
          <w:color w:val="auto"/>
          <w:sz w:val="28"/>
          <w:szCs w:val="28"/>
          <w:lang w:eastAsia="ru-RU"/>
        </w:rPr>
        <w:t>16.06.2004 № 9</w:t>
      </w:r>
      <w:r w:rsidRPr="003E3CE1">
        <w:rPr>
          <w:rFonts w:ascii="Times New Roman" w:hAnsi="Times New Roman" w:cs="Times New Roman"/>
          <w:color w:val="auto"/>
          <w:sz w:val="28"/>
          <w:szCs w:val="28"/>
          <w:lang w:eastAsia="ru-RU"/>
        </w:rPr>
        <w:t xml:space="preserve"> та зареєстровано Василівською районної державною адміністрацією</w:t>
      </w:r>
      <w:r>
        <w:rPr>
          <w:rFonts w:ascii="Times New Roman" w:hAnsi="Times New Roman" w:cs="Times New Roman"/>
          <w:color w:val="auto"/>
          <w:sz w:val="28"/>
          <w:szCs w:val="28"/>
          <w:lang w:eastAsia="ru-RU"/>
        </w:rPr>
        <w:t xml:space="preserve"> </w:t>
      </w:r>
      <w:r>
        <w:rPr>
          <w:rFonts w:ascii="Times New Roman" w:hAnsi="Times New Roman"/>
          <w:spacing w:val="-11"/>
          <w:sz w:val="28"/>
          <w:szCs w:val="28"/>
        </w:rPr>
        <w:t>19.11.2004</w:t>
      </w:r>
      <w:r w:rsidRPr="00EC1469">
        <w:rPr>
          <w:rFonts w:ascii="Times New Roman" w:hAnsi="Times New Roman"/>
          <w:spacing w:val="-11"/>
          <w:sz w:val="28"/>
          <w:szCs w:val="28"/>
        </w:rPr>
        <w:t xml:space="preserve"> </w:t>
      </w:r>
      <w:r>
        <w:rPr>
          <w:rFonts w:ascii="Times New Roman" w:hAnsi="Times New Roman"/>
          <w:spacing w:val="-11"/>
          <w:sz w:val="28"/>
          <w:szCs w:val="28"/>
        </w:rPr>
        <w:t xml:space="preserve">               </w:t>
      </w:r>
      <w:r w:rsidRPr="00EC1469">
        <w:rPr>
          <w:rFonts w:ascii="Times New Roman" w:hAnsi="Times New Roman"/>
          <w:spacing w:val="-11"/>
          <w:sz w:val="28"/>
          <w:szCs w:val="28"/>
        </w:rPr>
        <w:t>№ 1080</w:t>
      </w:r>
      <w:r>
        <w:rPr>
          <w:rFonts w:ascii="Times New Roman" w:hAnsi="Times New Roman"/>
          <w:spacing w:val="-11"/>
          <w:sz w:val="28"/>
          <w:szCs w:val="28"/>
        </w:rPr>
        <w:t xml:space="preserve">1050001000064, </w:t>
      </w:r>
      <w:r w:rsidRPr="003E3CE1">
        <w:rPr>
          <w:rFonts w:ascii="Times New Roman" w:hAnsi="Times New Roman" w:cs="Times New Roman"/>
          <w:color w:val="auto"/>
          <w:sz w:val="28"/>
          <w:szCs w:val="28"/>
          <w:lang w:eastAsia="ru-RU"/>
        </w:rPr>
        <w:t>рішенням сесії районної ради від</w:t>
      </w:r>
      <w:r>
        <w:rPr>
          <w:rFonts w:ascii="Times New Roman" w:hAnsi="Times New Roman" w:cs="Times New Roman"/>
          <w:color w:val="auto"/>
          <w:sz w:val="28"/>
          <w:szCs w:val="28"/>
          <w:lang w:eastAsia="ru-RU"/>
        </w:rPr>
        <w:t xml:space="preserve"> 27.09.2013 №7 </w:t>
      </w:r>
      <w:r w:rsidRPr="003E3CE1">
        <w:rPr>
          <w:rFonts w:ascii="Times New Roman" w:hAnsi="Times New Roman" w:cs="Times New Roman"/>
          <w:color w:val="auto"/>
          <w:sz w:val="28"/>
          <w:szCs w:val="28"/>
          <w:lang w:eastAsia="ru-RU"/>
        </w:rPr>
        <w:t>та зареєстровано Василівською районної державною адміністрацією</w:t>
      </w:r>
      <w:r>
        <w:rPr>
          <w:rFonts w:ascii="Times New Roman" w:hAnsi="Times New Roman" w:cs="Times New Roman"/>
          <w:color w:val="auto"/>
          <w:sz w:val="28"/>
          <w:szCs w:val="28"/>
          <w:lang w:eastAsia="ru-RU"/>
        </w:rPr>
        <w:t xml:space="preserve">                                   № 10801050007000064, </w:t>
      </w:r>
      <w:r w:rsidRPr="003E3CE1">
        <w:rPr>
          <w:rFonts w:ascii="Times New Roman" w:hAnsi="Times New Roman" w:cs="Times New Roman"/>
          <w:color w:val="auto"/>
          <w:sz w:val="28"/>
          <w:szCs w:val="28"/>
          <w:lang w:eastAsia="ru-RU"/>
        </w:rPr>
        <w:t>рішенням сесії районної ради від</w:t>
      </w:r>
      <w:r>
        <w:rPr>
          <w:rFonts w:ascii="Times New Roman" w:hAnsi="Times New Roman" w:cs="Times New Roman"/>
          <w:color w:val="auto"/>
          <w:sz w:val="28"/>
          <w:szCs w:val="28"/>
          <w:lang w:eastAsia="ru-RU"/>
        </w:rPr>
        <w:t xml:space="preserve"> 27.03.2015 № 17 </w:t>
      </w:r>
      <w:r w:rsidRPr="003E3CE1">
        <w:rPr>
          <w:rFonts w:ascii="Times New Roman" w:hAnsi="Times New Roman" w:cs="Times New Roman"/>
          <w:color w:val="auto"/>
          <w:sz w:val="28"/>
          <w:szCs w:val="28"/>
          <w:lang w:eastAsia="ru-RU"/>
        </w:rPr>
        <w:t>та зареєстровано Василівською районної державною адміністрацією</w:t>
      </w:r>
      <w:r>
        <w:rPr>
          <w:rFonts w:ascii="Times New Roman" w:hAnsi="Times New Roman" w:cs="Times New Roman"/>
          <w:color w:val="auto"/>
          <w:sz w:val="28"/>
          <w:szCs w:val="28"/>
          <w:lang w:eastAsia="ru-RU"/>
        </w:rPr>
        <w:t xml:space="preserve">                                    № 10801050009000064.</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1.2. Навчальний заклад створений на базі майна спільної власності територіальних громад сіл, селища, міст Василівського району.</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1.3. Засновником навчального закладу є Василівська районна рада Запорізької області.</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w:t>
      </w:r>
      <w:r>
        <w:rPr>
          <w:rFonts w:ascii="Times New Roman" w:hAnsi="Times New Roman"/>
          <w:spacing w:val="-11"/>
          <w:sz w:val="28"/>
          <w:szCs w:val="28"/>
        </w:rPr>
        <w:t>омчим органу управління освіти</w:t>
      </w:r>
      <w:r w:rsidRPr="00EC1469">
        <w:rPr>
          <w:rFonts w:ascii="Times New Roman" w:hAnsi="Times New Roman"/>
          <w:spacing w:val="-11"/>
          <w:sz w:val="28"/>
          <w:szCs w:val="28"/>
        </w:rPr>
        <w:t>.</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1.6. Повне найменування: </w:t>
      </w:r>
    </w:p>
    <w:p w:rsidR="00C918A9" w:rsidRPr="00EC1469" w:rsidRDefault="00C918A9" w:rsidP="00EC1469">
      <w:pPr>
        <w:ind w:firstLine="724"/>
        <w:jc w:val="both"/>
        <w:rPr>
          <w:rStyle w:val="a1"/>
          <w:b w:val="0"/>
          <w:i w:val="0"/>
          <w:strike w:val="0"/>
          <w:spacing w:val="-11"/>
          <w:sz w:val="28"/>
          <w:szCs w:val="28"/>
        </w:rPr>
      </w:pPr>
      <w:r w:rsidRPr="00EC1469">
        <w:rPr>
          <w:rFonts w:ascii="Times New Roman" w:hAnsi="Times New Roman"/>
          <w:spacing w:val="-11"/>
          <w:sz w:val="28"/>
          <w:szCs w:val="28"/>
        </w:rPr>
        <w:t>- українською мовою:</w:t>
      </w:r>
      <w:r w:rsidRPr="00EC1469">
        <w:rPr>
          <w:rStyle w:val="a1"/>
          <w:b w:val="0"/>
          <w:i w:val="0"/>
          <w:strike w:val="0"/>
          <w:spacing w:val="-11"/>
          <w:sz w:val="28"/>
          <w:szCs w:val="28"/>
        </w:rPr>
        <w:t xml:space="preserve"> КОМУНАЛЬНИЙ ЗАКЛАД «</w:t>
      </w:r>
      <w:r w:rsidRPr="00EC1469">
        <w:rPr>
          <w:rFonts w:ascii="Times New Roman" w:hAnsi="Times New Roman"/>
          <w:spacing w:val="-11"/>
          <w:sz w:val="28"/>
          <w:szCs w:val="28"/>
        </w:rPr>
        <w:t>ВАСИЛІВСЬКА ЗАГАЛЬНООСВІТНЯ ШКОЛА І-ІІІ СТУПЕНІВ №3</w:t>
      </w:r>
      <w:r w:rsidRPr="00EC1469">
        <w:rPr>
          <w:rStyle w:val="a1"/>
          <w:b w:val="0"/>
          <w:i w:val="0"/>
          <w:strike w:val="0"/>
          <w:spacing w:val="-11"/>
          <w:sz w:val="28"/>
          <w:szCs w:val="28"/>
        </w:rPr>
        <w:t>» ВАСИЛІВСЬКОЇ РАЙОННОЇ РАДИ ЗАПОРІЗЬКОЇ ОБЛАСТІ;</w:t>
      </w:r>
    </w:p>
    <w:p w:rsidR="00C918A9" w:rsidRPr="00EC1469" w:rsidRDefault="00C918A9" w:rsidP="00EC1469">
      <w:pPr>
        <w:ind w:firstLine="724"/>
        <w:jc w:val="both"/>
        <w:rPr>
          <w:rStyle w:val="a1"/>
          <w:b w:val="0"/>
          <w:i w:val="0"/>
          <w:smallCaps w:val="0"/>
          <w:strike w:val="0"/>
          <w:spacing w:val="-11"/>
          <w:sz w:val="28"/>
          <w:szCs w:val="28"/>
        </w:rPr>
      </w:pPr>
      <w:r w:rsidRPr="00EC1469">
        <w:rPr>
          <w:rStyle w:val="a1"/>
          <w:b w:val="0"/>
          <w:i w:val="0"/>
          <w:strike w:val="0"/>
          <w:spacing w:val="-11"/>
          <w:sz w:val="28"/>
          <w:szCs w:val="28"/>
        </w:rPr>
        <w:t xml:space="preserve">- </w:t>
      </w:r>
      <w:r w:rsidRPr="00EC1469">
        <w:rPr>
          <w:rFonts w:ascii="Times New Roman" w:hAnsi="Times New Roman" w:cs="Times New Roman"/>
          <w:sz w:val="28"/>
          <w:szCs w:val="28"/>
        </w:rPr>
        <w:t>російською мовою:</w:t>
      </w:r>
      <w:r w:rsidRPr="00EC1469">
        <w:rPr>
          <w:rStyle w:val="a1"/>
          <w:b w:val="0"/>
          <w:i w:val="0"/>
          <w:strike w:val="0"/>
          <w:spacing w:val="-11"/>
          <w:sz w:val="28"/>
          <w:szCs w:val="28"/>
        </w:rPr>
        <w:t xml:space="preserve"> КОМУНАЛЬНОЕ ЗАВЕДЕНИЕ «ВАСИЛЬЕВСКАЯ ОБЩЕОБРАЗОВАТЕЛЬНАЯ ШКОЛА І-ІІІ СТУПЕНЕЙ №3» ВАСИЛЬЕВСКОГО РАЙОННОГО СОВЕТА ЗАПОРОЖСКОЙ ОБЛАСТИ.</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Скорочене найменування:</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українською мовою: КЗ «Василівська ЗОШ І-ІІІ ст.№3»ВРР ЗО</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російською мовою: КЗ «Васильевская ООШ І-ІІІ ст.№3» ВРС ЗО</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sidRPr="00EC1469">
        <w:rPr>
          <w:rFonts w:ascii="Times New Roman" w:hAnsi="Times New Roman"/>
          <w:spacing w:val="-11"/>
          <w:sz w:val="28"/>
          <w:szCs w:val="28"/>
        </w:rPr>
        <w:t>: 71600, Запорізька область, Василівський район, м</w:t>
      </w:r>
      <w:r>
        <w:rPr>
          <w:rFonts w:ascii="Times New Roman" w:hAnsi="Times New Roman"/>
          <w:spacing w:val="-11"/>
          <w:sz w:val="28"/>
          <w:szCs w:val="28"/>
        </w:rPr>
        <w:t>. Василівка, вул. Стадіонна, 23.</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1.8. Навчальний заклад є юридичною особою, має самостійний баланс,</w:t>
      </w:r>
      <w:r>
        <w:rPr>
          <w:rFonts w:ascii="Times New Roman" w:hAnsi="Times New Roman"/>
          <w:spacing w:val="-11"/>
          <w:sz w:val="28"/>
          <w:szCs w:val="28"/>
        </w:rPr>
        <w:t xml:space="preserve"> </w:t>
      </w:r>
      <w:r w:rsidRPr="00EC1469">
        <w:rPr>
          <w:rFonts w:ascii="Times New Roman" w:hAnsi="Times New Roman"/>
          <w:spacing w:val="-11"/>
          <w:sz w:val="28"/>
          <w:szCs w:val="28"/>
        </w:rPr>
        <w:t>печатку, штамп, ідентифікаційний номер.</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1.9. Головною метою навчального закладу є забезпечення реалізації права</w:t>
      </w:r>
      <w:r>
        <w:rPr>
          <w:rFonts w:ascii="Times New Roman" w:hAnsi="Times New Roman"/>
          <w:spacing w:val="-11"/>
          <w:sz w:val="28"/>
          <w:szCs w:val="28"/>
        </w:rPr>
        <w:t xml:space="preserve"> </w:t>
      </w:r>
      <w:r w:rsidRPr="00EC1469">
        <w:rPr>
          <w:rFonts w:ascii="Times New Roman" w:hAnsi="Times New Roman"/>
          <w:spacing w:val="-11"/>
          <w:sz w:val="28"/>
          <w:szCs w:val="28"/>
        </w:rPr>
        <w:t>громадян на здобуття повної загальної середньої освіти.</w:t>
      </w:r>
    </w:p>
    <w:p w:rsidR="00C918A9" w:rsidRPr="00EC1469" w:rsidRDefault="00C918A9" w:rsidP="00EC1469">
      <w:pPr>
        <w:ind w:firstLine="724"/>
        <w:jc w:val="both"/>
        <w:rPr>
          <w:rFonts w:ascii="Times New Roman" w:hAnsi="Times New Roman"/>
          <w:spacing w:val="-11"/>
          <w:sz w:val="28"/>
          <w:szCs w:val="28"/>
        </w:rPr>
      </w:pPr>
      <w:r>
        <w:rPr>
          <w:rFonts w:ascii="Times New Roman" w:hAnsi="Times New Roman"/>
          <w:spacing w:val="-11"/>
          <w:sz w:val="28"/>
          <w:szCs w:val="28"/>
        </w:rPr>
        <w:t xml:space="preserve">1.10. </w:t>
      </w:r>
      <w:r w:rsidRPr="00EC1469">
        <w:rPr>
          <w:rFonts w:ascii="Times New Roman" w:hAnsi="Times New Roman"/>
          <w:spacing w:val="-11"/>
          <w:sz w:val="28"/>
          <w:szCs w:val="28"/>
        </w:rPr>
        <w:t>Головними завданнями навчального закладу є:</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забезпечення реалізації права громадян на повну загальну середню освіту;</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виховання громадянина України;</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 розвиток особистості учня, його здібностей і обдарувань, наукового світогляду; </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реалізація права учнів (вихованців) на вільне формування політичних і світоглядних переконань;</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C918A9" w:rsidRPr="00EC1469" w:rsidRDefault="00C918A9" w:rsidP="00D0038B">
      <w:pPr>
        <w:ind w:firstLine="724"/>
        <w:jc w:val="both"/>
        <w:rPr>
          <w:rFonts w:ascii="Times New Roman" w:hAnsi="Times New Roman"/>
          <w:spacing w:val="-11"/>
          <w:sz w:val="28"/>
          <w:szCs w:val="28"/>
        </w:rPr>
      </w:pPr>
      <w:r w:rsidRPr="00EC1469">
        <w:rPr>
          <w:rFonts w:ascii="Times New Roman" w:hAnsi="Times New Roman"/>
          <w:spacing w:val="-11"/>
          <w:sz w:val="28"/>
          <w:szCs w:val="28"/>
        </w:rPr>
        <w:t>- створення умов для оволодіння системою наукових знань про природу,</w:t>
      </w:r>
      <w:r>
        <w:rPr>
          <w:rFonts w:ascii="Times New Roman" w:hAnsi="Times New Roman"/>
          <w:spacing w:val="-11"/>
          <w:sz w:val="28"/>
          <w:szCs w:val="28"/>
        </w:rPr>
        <w:t xml:space="preserve"> </w:t>
      </w:r>
      <w:r w:rsidRPr="00EC1469">
        <w:rPr>
          <w:rFonts w:ascii="Times New Roman" w:hAnsi="Times New Roman"/>
          <w:spacing w:val="-11"/>
          <w:sz w:val="28"/>
          <w:szCs w:val="28"/>
        </w:rPr>
        <w:t>людину і суспільство</w:t>
      </w:r>
      <w:r>
        <w:rPr>
          <w:rFonts w:ascii="Times New Roman" w:hAnsi="Times New Roman"/>
          <w:spacing w:val="-11"/>
          <w:sz w:val="28"/>
          <w:szCs w:val="28"/>
        </w:rPr>
        <w:t>.</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1.12. Навчальний заклад несе відповідальність перед особою, суспільством і державою за:</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безпечні умови освітньої діяльності;</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дотримання державних стандартів освіти;</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 дотримання фінансової дисципліни. </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1.1</w:t>
      </w:r>
      <w:r>
        <w:rPr>
          <w:rFonts w:ascii="Times New Roman" w:hAnsi="Times New Roman"/>
          <w:spacing w:val="-11"/>
          <w:sz w:val="28"/>
          <w:szCs w:val="28"/>
        </w:rPr>
        <w:t>3</w:t>
      </w:r>
      <w:r w:rsidRPr="00EC1469">
        <w:rPr>
          <w:rFonts w:ascii="Times New Roman" w:hAnsi="Times New Roman"/>
          <w:spacing w:val="-11"/>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Навчальний заклад має право:</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користуватися пільгами, що передбачені діючим законодавством;</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проходити в установленому порядку державну атестацію;</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розробляти і впроваджувати власні програми навчальної та науково-методичної роботи з у</w:t>
      </w:r>
      <w:r>
        <w:rPr>
          <w:rFonts w:ascii="Times New Roman" w:hAnsi="Times New Roman"/>
          <w:spacing w:val="-11"/>
          <w:sz w:val="28"/>
          <w:szCs w:val="28"/>
        </w:rPr>
        <w:t>рахуванням державних стандартів;</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визначати контингент учнів;</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визначати варіативну частину робочого навчального плану;</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 організовувати підготовку, перепідготовку, підвищення кваліфікації педагогічних кадрів; </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бути власником і розпорядником рухомого і нерухомого майна згідно законодавством України та статутом;</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отримувати кошти і матеріальні цінності від органів виконавчої влади, юридичних і фізичних осіб;</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C918A9" w:rsidRPr="00EC1469" w:rsidRDefault="00C918A9" w:rsidP="00EC1469">
      <w:pPr>
        <w:ind w:firstLine="724"/>
        <w:jc w:val="both"/>
        <w:rPr>
          <w:rFonts w:ascii="Times New Roman" w:hAnsi="Times New Roman"/>
          <w:spacing w:val="-11"/>
          <w:sz w:val="28"/>
          <w:szCs w:val="28"/>
        </w:rPr>
      </w:pPr>
      <w:r>
        <w:rPr>
          <w:rFonts w:ascii="Times New Roman" w:hAnsi="Times New Roman"/>
          <w:spacing w:val="-11"/>
          <w:sz w:val="28"/>
          <w:szCs w:val="28"/>
        </w:rPr>
        <w:t>- встановлювати форму для учнів.</w:t>
      </w:r>
    </w:p>
    <w:p w:rsidR="00C918A9" w:rsidRPr="00EC146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C918A9" w:rsidRDefault="00C918A9"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1.15.</w:t>
      </w:r>
      <w:r>
        <w:rPr>
          <w:rFonts w:ascii="Times New Roman" w:hAnsi="Times New Roman"/>
          <w:spacing w:val="-11"/>
          <w:sz w:val="28"/>
          <w:szCs w:val="28"/>
        </w:rPr>
        <w:t xml:space="preserve"> </w:t>
      </w:r>
      <w:r w:rsidRPr="00EC1469">
        <w:rPr>
          <w:rFonts w:ascii="Times New Roman" w:hAnsi="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C918A9" w:rsidRDefault="00C918A9" w:rsidP="00EC1469">
      <w:pPr>
        <w:jc w:val="both"/>
        <w:rPr>
          <w:rFonts w:ascii="Times New Roman" w:hAnsi="Times New Roman"/>
          <w:spacing w:val="-11"/>
          <w:sz w:val="28"/>
          <w:szCs w:val="28"/>
        </w:rPr>
      </w:pPr>
    </w:p>
    <w:p w:rsidR="00C918A9" w:rsidRPr="00215BB2" w:rsidRDefault="00C918A9" w:rsidP="00EC1469">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C918A9" w:rsidRPr="00215BB2" w:rsidRDefault="00C918A9" w:rsidP="00EC1469">
      <w:pPr>
        <w:jc w:val="both"/>
        <w:rPr>
          <w:rFonts w:ascii="Times New Roman" w:hAnsi="Times New Roman" w:cs="Times New Roman"/>
          <w:sz w:val="28"/>
          <w:szCs w:val="28"/>
        </w:rPr>
      </w:pP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2.5</w:t>
      </w:r>
      <w:r w:rsidRPr="00215BB2">
        <w:rPr>
          <w:rFonts w:ascii="Times New Roman" w:hAnsi="Times New Roman" w:cs="Times New Roman"/>
          <w:sz w:val="28"/>
          <w:szCs w:val="28"/>
        </w:rPr>
        <w:t>.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2.6</w:t>
      </w:r>
      <w:r w:rsidRPr="00215BB2">
        <w:rPr>
          <w:rFonts w:ascii="Times New Roman" w:hAnsi="Times New Roman" w:cs="Times New Roman"/>
          <w:sz w:val="28"/>
          <w:szCs w:val="28"/>
        </w:rPr>
        <w:t>.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2.7</w:t>
      </w:r>
      <w:r w:rsidRPr="00215BB2">
        <w:rPr>
          <w:rFonts w:ascii="Times New Roman" w:hAnsi="Times New Roman" w:cs="Times New Roman"/>
          <w:sz w:val="28"/>
          <w:szCs w:val="28"/>
        </w:rPr>
        <w:t>.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2.8</w:t>
      </w:r>
      <w:r w:rsidRPr="00215BB2">
        <w:rPr>
          <w:rFonts w:ascii="Times New Roman" w:hAnsi="Times New Roman" w:cs="Times New Roman"/>
          <w:sz w:val="28"/>
          <w:szCs w:val="28"/>
        </w:rPr>
        <w:t>.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2.9</w:t>
      </w:r>
      <w:r w:rsidRPr="00215BB2">
        <w:rPr>
          <w:rFonts w:ascii="Times New Roman" w:hAnsi="Times New Roman" w:cs="Times New Roman"/>
          <w:sz w:val="28"/>
          <w:szCs w:val="28"/>
        </w:rPr>
        <w:t>. Тривалість уроків у навчальному закладі становить:</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2.10</w:t>
      </w:r>
      <w:r w:rsidRPr="00215BB2">
        <w:rPr>
          <w:rFonts w:ascii="Times New Roman" w:hAnsi="Times New Roman" w:cs="Times New Roman"/>
          <w:sz w:val="28"/>
          <w:szCs w:val="28"/>
        </w:rPr>
        <w:t>.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2.11</w:t>
      </w:r>
      <w:r w:rsidRPr="00215BB2">
        <w:rPr>
          <w:rFonts w:ascii="Times New Roman" w:hAnsi="Times New Roman" w:cs="Times New Roman"/>
          <w:sz w:val="28"/>
          <w:szCs w:val="28"/>
        </w:rPr>
        <w:t>.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2.12</w:t>
      </w:r>
      <w:r w:rsidRPr="00215BB2">
        <w:rPr>
          <w:rFonts w:ascii="Times New Roman" w:hAnsi="Times New Roman" w:cs="Times New Roman"/>
          <w:sz w:val="28"/>
          <w:szCs w:val="28"/>
        </w:rPr>
        <w:t xml:space="preserve">. У навчальному закладі здійснюється тематичний облік знань, умінь і навичок учнів.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2.13</w:t>
      </w:r>
      <w:r w:rsidRPr="00215BB2">
        <w:rPr>
          <w:rFonts w:ascii="Times New Roman" w:hAnsi="Times New Roman" w:cs="Times New Roman"/>
          <w:sz w:val="28"/>
          <w:szCs w:val="28"/>
        </w:rPr>
        <w:t>. Оцінка поведінки у закладі освіти виставляється: зразкова, посередня, незадовільна.</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2.14</w:t>
      </w:r>
      <w:r w:rsidRPr="00215BB2">
        <w:rPr>
          <w:rFonts w:ascii="Times New Roman" w:hAnsi="Times New Roman" w:cs="Times New Roman"/>
          <w:sz w:val="28"/>
          <w:szCs w:val="28"/>
        </w:rPr>
        <w:t xml:space="preserve">. У документі про освіту (свідоцтво, атестат) оцінка з поведінки не виставляється. </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2.15</w:t>
      </w:r>
      <w:r w:rsidRPr="00215BB2">
        <w:rPr>
          <w:rFonts w:ascii="Times New Roman" w:hAnsi="Times New Roman" w:cs="Times New Roman"/>
          <w:sz w:val="28"/>
          <w:szCs w:val="28"/>
        </w:rPr>
        <w:t>. Результати семестрового, річного, підсумкового оцінювання доводяться до відома  класним керівником (головою атестаційної комісії).</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2.16</w:t>
      </w:r>
      <w:r w:rsidRPr="00215BB2">
        <w:rPr>
          <w:rFonts w:ascii="Times New Roman" w:hAnsi="Times New Roman" w:cs="Times New Roman"/>
          <w:sz w:val="28"/>
          <w:szCs w:val="28"/>
        </w:rPr>
        <w:t>.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2.17</w:t>
      </w:r>
      <w:r w:rsidRPr="00215BB2">
        <w:rPr>
          <w:rFonts w:ascii="Times New Roman" w:hAnsi="Times New Roman" w:cs="Times New Roman"/>
          <w:sz w:val="28"/>
          <w:szCs w:val="28"/>
        </w:rPr>
        <w:t>.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2.18</w:t>
      </w:r>
      <w:r w:rsidRPr="00215BB2">
        <w:rPr>
          <w:rFonts w:ascii="Times New Roman" w:hAnsi="Times New Roman" w:cs="Times New Roman"/>
          <w:sz w:val="28"/>
          <w:szCs w:val="28"/>
        </w:rPr>
        <w:t>.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215BB2">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C918A9" w:rsidRPr="00215BB2" w:rsidRDefault="00C918A9" w:rsidP="00EC1469">
      <w:pPr>
        <w:jc w:val="both"/>
        <w:rPr>
          <w:rFonts w:ascii="Times New Roman" w:hAnsi="Times New Roman" w:cs="Times New Roman"/>
          <w:sz w:val="28"/>
          <w:szCs w:val="28"/>
        </w:rPr>
      </w:pPr>
    </w:p>
    <w:p w:rsidR="00C918A9" w:rsidRPr="00215BB2" w:rsidRDefault="00C918A9" w:rsidP="00EC1469">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C918A9" w:rsidRPr="00215BB2" w:rsidRDefault="00C918A9" w:rsidP="00EC1469">
      <w:pPr>
        <w:jc w:val="both"/>
        <w:rPr>
          <w:rFonts w:ascii="Times New Roman" w:hAnsi="Times New Roman" w:cs="Times New Roman"/>
          <w:sz w:val="28"/>
          <w:szCs w:val="28"/>
        </w:rPr>
      </w:pP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C918A9"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C918A9"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участь у роботі органів громадського самоврядування навчального закладу;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перепідготовку;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w:t>
      </w:r>
      <w:r w:rsidRPr="00264F44">
        <w:rPr>
          <w:rFonts w:ascii="Times New Roman" w:hAnsi="Times New Roman" w:cs="Times New Roman"/>
          <w:sz w:val="28"/>
          <w:szCs w:val="28"/>
        </w:rPr>
        <w:t xml:space="preserve"> </w:t>
      </w:r>
      <w:r w:rsidRPr="00215BB2">
        <w:rPr>
          <w:rFonts w:ascii="Times New Roman" w:hAnsi="Times New Roman" w:cs="Times New Roman"/>
          <w:sz w:val="28"/>
          <w:szCs w:val="28"/>
        </w:rPr>
        <w:t>і науки</w:t>
      </w: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правилами внутрішнього розпорядку та цим Статутом.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215BB2">
        <w:rPr>
          <w:rFonts w:ascii="Times New Roman" w:hAnsi="Times New Roman" w:cs="Times New Roman"/>
          <w:sz w:val="28"/>
          <w:szCs w:val="28"/>
        </w:rPr>
        <w:t>Батьки та особи, які їх замінюють, мають право:</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3.15. Батьки та особи, які їх замінюють, несуть відповідальність за здобуття дітьми повної загальної середньої освіти  </w:t>
      </w:r>
      <w:r>
        <w:rPr>
          <w:rFonts w:ascii="Times New Roman" w:hAnsi="Times New Roman" w:cs="Times New Roman"/>
          <w:sz w:val="28"/>
          <w:szCs w:val="28"/>
        </w:rPr>
        <w:t xml:space="preserve">і </w:t>
      </w:r>
      <w:r w:rsidRPr="00215BB2">
        <w:rPr>
          <w:rFonts w:ascii="Times New Roman" w:hAnsi="Times New Roman" w:cs="Times New Roman"/>
          <w:sz w:val="28"/>
          <w:szCs w:val="28"/>
        </w:rPr>
        <w:t>зобов’язані:</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C918A9" w:rsidRPr="00215BB2" w:rsidRDefault="00C918A9" w:rsidP="00EC1469">
      <w:pPr>
        <w:jc w:val="both"/>
        <w:rPr>
          <w:rFonts w:ascii="Times New Roman" w:hAnsi="Times New Roman" w:cs="Times New Roman"/>
          <w:sz w:val="28"/>
          <w:szCs w:val="28"/>
        </w:rPr>
      </w:pPr>
    </w:p>
    <w:p w:rsidR="00C918A9" w:rsidRPr="00215BB2" w:rsidRDefault="00C918A9" w:rsidP="00EC1469">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C918A9" w:rsidRPr="00215BB2" w:rsidRDefault="00C918A9" w:rsidP="00EC1469">
      <w:pPr>
        <w:jc w:val="both"/>
        <w:rPr>
          <w:rFonts w:ascii="Times New Roman" w:hAnsi="Times New Roman" w:cs="Times New Roman"/>
          <w:sz w:val="28"/>
          <w:szCs w:val="28"/>
        </w:rPr>
      </w:pP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w:t>
      </w:r>
      <w:r>
        <w:rPr>
          <w:rFonts w:ascii="Times New Roman" w:hAnsi="Times New Roman" w:cs="Times New Roman"/>
          <w:sz w:val="28"/>
          <w:szCs w:val="28"/>
        </w:rPr>
        <w:t>ією навчально-виховного процесу.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погоджує робочий навчальний план на кожний навчальний рік;</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виступає ініціатором проведення добродійних акцій;</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ініціює розгляд кадрових питань та бере участь у їх вирішенні;</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питання родинного виховання;</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педагогічній освіті батьків;</w:t>
      </w:r>
    </w:p>
    <w:p w:rsidR="00C918A9"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w:t>
      </w:r>
    </w:p>
    <w:p w:rsidR="00C918A9"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C918A9"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Склад комісій та зміст їх роботи визначаються радою.</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C918A9" w:rsidRPr="00215BB2"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C918A9" w:rsidRPr="00215BB2" w:rsidRDefault="00C918A9"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C918A9" w:rsidRPr="00215BB2" w:rsidRDefault="00C918A9" w:rsidP="00EC1469">
      <w:pPr>
        <w:jc w:val="both"/>
        <w:rPr>
          <w:rFonts w:ascii="Times New Roman" w:hAnsi="Times New Roman" w:cs="Times New Roman"/>
          <w:sz w:val="28"/>
          <w:szCs w:val="28"/>
        </w:rPr>
      </w:pPr>
    </w:p>
    <w:p w:rsidR="00C918A9" w:rsidRPr="001D561E" w:rsidRDefault="00C918A9" w:rsidP="00EC1469">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C918A9" w:rsidRPr="001D561E" w:rsidRDefault="00C918A9" w:rsidP="00EC1469">
      <w:pPr>
        <w:jc w:val="both"/>
        <w:rPr>
          <w:rFonts w:ascii="Times New Roman" w:hAnsi="Times New Roman" w:cs="Times New Roman"/>
          <w:sz w:val="28"/>
          <w:szCs w:val="28"/>
        </w:rPr>
      </w:pPr>
    </w:p>
    <w:p w:rsidR="00C918A9" w:rsidRPr="001D561E" w:rsidRDefault="00C918A9" w:rsidP="00EC1469">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C918A9" w:rsidRPr="001D561E" w:rsidRDefault="00C918A9" w:rsidP="00EC1469">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C918A9" w:rsidRPr="007F1294"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7F1294">
        <w:rPr>
          <w:rFonts w:ascii="Times New Roman" w:hAnsi="Times New Roman" w:cs="Times New Roman"/>
          <w:sz w:val="28"/>
          <w:szCs w:val="28"/>
        </w:rPr>
        <w:t>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C918A9"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C918A9" w:rsidRDefault="00C918A9" w:rsidP="007F1294">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C918A9" w:rsidRPr="001D561E" w:rsidRDefault="00C918A9" w:rsidP="00EC1469">
      <w:pPr>
        <w:jc w:val="both"/>
        <w:rPr>
          <w:rFonts w:ascii="Times New Roman" w:hAnsi="Times New Roman" w:cs="Times New Roman"/>
          <w:sz w:val="28"/>
          <w:szCs w:val="28"/>
        </w:rPr>
      </w:pPr>
    </w:p>
    <w:p w:rsidR="00C918A9" w:rsidRPr="001D561E" w:rsidRDefault="00C918A9" w:rsidP="00EC1469">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C918A9" w:rsidRPr="001D561E" w:rsidRDefault="00C918A9" w:rsidP="00EC1469">
      <w:pPr>
        <w:jc w:val="both"/>
        <w:rPr>
          <w:rFonts w:ascii="Times New Roman" w:hAnsi="Times New Roman" w:cs="Times New Roman"/>
          <w:sz w:val="28"/>
          <w:szCs w:val="28"/>
        </w:rPr>
      </w:pPr>
    </w:p>
    <w:p w:rsidR="00C918A9" w:rsidRPr="001D561E" w:rsidRDefault="00C918A9" w:rsidP="00EC1469">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C918A9" w:rsidRPr="001D561E" w:rsidRDefault="00C918A9" w:rsidP="00EC1469">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C918A9" w:rsidRPr="001D561E" w:rsidRDefault="00C918A9" w:rsidP="00EC1469">
      <w:pPr>
        <w:jc w:val="both"/>
        <w:rPr>
          <w:rFonts w:ascii="Times New Roman" w:hAnsi="Times New Roman" w:cs="Times New Roman"/>
          <w:sz w:val="28"/>
          <w:szCs w:val="28"/>
        </w:rPr>
      </w:pPr>
    </w:p>
    <w:p w:rsidR="00C918A9" w:rsidRPr="001D561E" w:rsidRDefault="00C918A9" w:rsidP="00EC1469">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C918A9" w:rsidRPr="001D561E" w:rsidRDefault="00C918A9" w:rsidP="00EC1469">
      <w:pPr>
        <w:jc w:val="both"/>
        <w:rPr>
          <w:rFonts w:ascii="Times New Roman" w:hAnsi="Times New Roman" w:cs="Times New Roman"/>
          <w:sz w:val="28"/>
          <w:szCs w:val="28"/>
        </w:rPr>
      </w:pPr>
    </w:p>
    <w:p w:rsidR="00C918A9" w:rsidRPr="001D561E" w:rsidRDefault="00C918A9" w:rsidP="00EC1469">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C918A9" w:rsidRPr="001D561E" w:rsidRDefault="00C918A9" w:rsidP="00EC1469">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C918A9" w:rsidRPr="001D561E" w:rsidRDefault="00C918A9" w:rsidP="00EC1469">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C918A9" w:rsidRPr="001D561E" w:rsidRDefault="00C918A9" w:rsidP="00EC1469">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C918A9" w:rsidRPr="001D561E" w:rsidRDefault="00C918A9" w:rsidP="00EC1469">
      <w:pPr>
        <w:jc w:val="both"/>
        <w:rPr>
          <w:rFonts w:ascii="Times New Roman" w:hAnsi="Times New Roman" w:cs="Times New Roman"/>
          <w:sz w:val="28"/>
          <w:szCs w:val="28"/>
        </w:rPr>
      </w:pPr>
    </w:p>
    <w:p w:rsidR="00C918A9" w:rsidRPr="001D561E" w:rsidRDefault="00C918A9" w:rsidP="00EC1469">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C918A9" w:rsidRPr="001D561E" w:rsidRDefault="00C918A9" w:rsidP="00EC1469">
      <w:pPr>
        <w:jc w:val="both"/>
        <w:rPr>
          <w:rFonts w:ascii="Times New Roman" w:hAnsi="Times New Roman" w:cs="Times New Roman"/>
          <w:sz w:val="28"/>
          <w:szCs w:val="28"/>
        </w:rPr>
      </w:pP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C918A9" w:rsidRPr="001D561E" w:rsidRDefault="00C918A9"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C918A9" w:rsidRPr="001D561E"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C918A9"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C918A9" w:rsidRPr="001D561E"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C918A9" w:rsidRPr="001D561E"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C918A9" w:rsidRPr="001D561E" w:rsidRDefault="00C918A9" w:rsidP="00EC146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C918A9" w:rsidRDefault="00C918A9" w:rsidP="00EC1469">
      <w:pPr>
        <w:jc w:val="both"/>
        <w:rPr>
          <w:rFonts w:ascii="Times New Roman" w:hAnsi="Times New Roman" w:cs="Times New Roman"/>
          <w:sz w:val="28"/>
          <w:szCs w:val="28"/>
        </w:rPr>
      </w:pPr>
    </w:p>
    <w:p w:rsidR="00C918A9" w:rsidRPr="00EC444B" w:rsidRDefault="00C918A9" w:rsidP="00EC1469">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C918A9" w:rsidRPr="00EC444B" w:rsidRDefault="00C918A9" w:rsidP="00EC1469">
      <w:pPr>
        <w:pStyle w:val="NormalWeb"/>
        <w:spacing w:after="0"/>
        <w:ind w:firstLine="798"/>
        <w:jc w:val="both"/>
        <w:rPr>
          <w:sz w:val="28"/>
          <w:szCs w:val="28"/>
          <w:lang w:val="uk-UA"/>
        </w:rPr>
      </w:pPr>
    </w:p>
    <w:p w:rsidR="00C918A9" w:rsidRPr="00EC444B" w:rsidRDefault="00C918A9" w:rsidP="00EC1469">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C918A9" w:rsidRPr="00D5692B" w:rsidRDefault="00C918A9" w:rsidP="00EC1469">
      <w:pPr>
        <w:jc w:val="both"/>
      </w:pPr>
    </w:p>
    <w:p w:rsidR="00C918A9" w:rsidRPr="00EC1469" w:rsidRDefault="00C918A9" w:rsidP="00EC1469">
      <w:pPr>
        <w:jc w:val="both"/>
        <w:rPr>
          <w:rFonts w:ascii="Times New Roman" w:hAnsi="Times New Roman"/>
          <w:spacing w:val="-11"/>
          <w:sz w:val="28"/>
          <w:szCs w:val="28"/>
        </w:rPr>
      </w:pPr>
    </w:p>
    <w:p w:rsidR="00C918A9" w:rsidRPr="00EC1469" w:rsidRDefault="00C918A9" w:rsidP="00EC1469">
      <w:pPr>
        <w:pStyle w:val="BodyText"/>
        <w:shd w:val="clear" w:color="auto" w:fill="auto"/>
        <w:tabs>
          <w:tab w:val="left" w:pos="1086"/>
          <w:tab w:val="left" w:pos="1267"/>
        </w:tabs>
        <w:spacing w:line="240" w:lineRule="auto"/>
        <w:ind w:firstLine="724"/>
        <w:jc w:val="both"/>
        <w:rPr>
          <w:b w:val="0"/>
          <w:sz w:val="28"/>
          <w:szCs w:val="28"/>
        </w:rPr>
      </w:pPr>
    </w:p>
    <w:sectPr w:rsidR="00C918A9" w:rsidRPr="00EC1469"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5B95"/>
    <w:rsid w:val="00066F1C"/>
    <w:rsid w:val="0006745D"/>
    <w:rsid w:val="0008636C"/>
    <w:rsid w:val="0009508A"/>
    <w:rsid w:val="000C7266"/>
    <w:rsid w:val="000E486D"/>
    <w:rsid w:val="00100206"/>
    <w:rsid w:val="00117DA3"/>
    <w:rsid w:val="001222D2"/>
    <w:rsid w:val="00156E5C"/>
    <w:rsid w:val="00184AFF"/>
    <w:rsid w:val="001B337A"/>
    <w:rsid w:val="001B4F24"/>
    <w:rsid w:val="001D561E"/>
    <w:rsid w:val="001D73D1"/>
    <w:rsid w:val="001E4EB0"/>
    <w:rsid w:val="001E6F25"/>
    <w:rsid w:val="001E796C"/>
    <w:rsid w:val="002057DD"/>
    <w:rsid w:val="00215BB2"/>
    <w:rsid w:val="00217376"/>
    <w:rsid w:val="0023297D"/>
    <w:rsid w:val="00264F44"/>
    <w:rsid w:val="00267E78"/>
    <w:rsid w:val="00274DC8"/>
    <w:rsid w:val="00281B5F"/>
    <w:rsid w:val="002A14A2"/>
    <w:rsid w:val="002C186E"/>
    <w:rsid w:val="002F6997"/>
    <w:rsid w:val="002F7094"/>
    <w:rsid w:val="00313D99"/>
    <w:rsid w:val="003B3163"/>
    <w:rsid w:val="003C2CEC"/>
    <w:rsid w:val="003E3CE1"/>
    <w:rsid w:val="003F1646"/>
    <w:rsid w:val="003F7CB8"/>
    <w:rsid w:val="00441F3C"/>
    <w:rsid w:val="00443327"/>
    <w:rsid w:val="004679E2"/>
    <w:rsid w:val="004747B2"/>
    <w:rsid w:val="004910B7"/>
    <w:rsid w:val="004A16E8"/>
    <w:rsid w:val="004A28E6"/>
    <w:rsid w:val="004B1E02"/>
    <w:rsid w:val="004D3A1D"/>
    <w:rsid w:val="004E7A18"/>
    <w:rsid w:val="00521C55"/>
    <w:rsid w:val="00525214"/>
    <w:rsid w:val="005476A3"/>
    <w:rsid w:val="005635A6"/>
    <w:rsid w:val="00563805"/>
    <w:rsid w:val="005730E9"/>
    <w:rsid w:val="0059000B"/>
    <w:rsid w:val="0059684B"/>
    <w:rsid w:val="005A10A9"/>
    <w:rsid w:val="005B5F2C"/>
    <w:rsid w:val="005F308B"/>
    <w:rsid w:val="005F611B"/>
    <w:rsid w:val="00607B67"/>
    <w:rsid w:val="00616D2B"/>
    <w:rsid w:val="006351B7"/>
    <w:rsid w:val="0065627C"/>
    <w:rsid w:val="006672BF"/>
    <w:rsid w:val="00667B31"/>
    <w:rsid w:val="006766DD"/>
    <w:rsid w:val="006B615C"/>
    <w:rsid w:val="006C589C"/>
    <w:rsid w:val="00705EAF"/>
    <w:rsid w:val="0075575A"/>
    <w:rsid w:val="0077459C"/>
    <w:rsid w:val="0078407C"/>
    <w:rsid w:val="007A4515"/>
    <w:rsid w:val="007B1DCA"/>
    <w:rsid w:val="007F06A6"/>
    <w:rsid w:val="007F1294"/>
    <w:rsid w:val="00802AA6"/>
    <w:rsid w:val="00825494"/>
    <w:rsid w:val="00827591"/>
    <w:rsid w:val="00845884"/>
    <w:rsid w:val="008508BE"/>
    <w:rsid w:val="008541FD"/>
    <w:rsid w:val="00861BDD"/>
    <w:rsid w:val="00863129"/>
    <w:rsid w:val="008922D1"/>
    <w:rsid w:val="008B0CEB"/>
    <w:rsid w:val="008C396E"/>
    <w:rsid w:val="008D2046"/>
    <w:rsid w:val="008E2709"/>
    <w:rsid w:val="008F405B"/>
    <w:rsid w:val="008F7C49"/>
    <w:rsid w:val="009040B6"/>
    <w:rsid w:val="009173E5"/>
    <w:rsid w:val="00936A30"/>
    <w:rsid w:val="00943292"/>
    <w:rsid w:val="0096043B"/>
    <w:rsid w:val="009709BC"/>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40F1"/>
    <w:rsid w:val="00A92F7A"/>
    <w:rsid w:val="00AA3507"/>
    <w:rsid w:val="00AA5F00"/>
    <w:rsid w:val="00AC36D4"/>
    <w:rsid w:val="00AE2E0A"/>
    <w:rsid w:val="00AE36D9"/>
    <w:rsid w:val="00AF5538"/>
    <w:rsid w:val="00B32171"/>
    <w:rsid w:val="00B52BC2"/>
    <w:rsid w:val="00B62AA3"/>
    <w:rsid w:val="00B62B64"/>
    <w:rsid w:val="00B650C4"/>
    <w:rsid w:val="00B84471"/>
    <w:rsid w:val="00BA69FA"/>
    <w:rsid w:val="00BB3D1E"/>
    <w:rsid w:val="00BC3C3D"/>
    <w:rsid w:val="00BE49F9"/>
    <w:rsid w:val="00C01E99"/>
    <w:rsid w:val="00C103D8"/>
    <w:rsid w:val="00C13575"/>
    <w:rsid w:val="00C244FD"/>
    <w:rsid w:val="00C473A2"/>
    <w:rsid w:val="00C918A9"/>
    <w:rsid w:val="00CC0486"/>
    <w:rsid w:val="00D0038B"/>
    <w:rsid w:val="00D1760A"/>
    <w:rsid w:val="00D17CFF"/>
    <w:rsid w:val="00D249DB"/>
    <w:rsid w:val="00D55D5C"/>
    <w:rsid w:val="00D5692B"/>
    <w:rsid w:val="00D96476"/>
    <w:rsid w:val="00DA6987"/>
    <w:rsid w:val="00DA6BAC"/>
    <w:rsid w:val="00DB003A"/>
    <w:rsid w:val="00DE435C"/>
    <w:rsid w:val="00DF4B64"/>
    <w:rsid w:val="00E201BA"/>
    <w:rsid w:val="00E47B27"/>
    <w:rsid w:val="00E54709"/>
    <w:rsid w:val="00E62307"/>
    <w:rsid w:val="00EC1469"/>
    <w:rsid w:val="00EC1A21"/>
    <w:rsid w:val="00EC444B"/>
    <w:rsid w:val="00F17CC7"/>
    <w:rsid w:val="00F22E4B"/>
    <w:rsid w:val="00F2367C"/>
    <w:rsid w:val="00F47075"/>
    <w:rsid w:val="00F67EDD"/>
    <w:rsid w:val="00F711B0"/>
    <w:rsid w:val="00F74A54"/>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8C396E"/>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356737760">
      <w:marLeft w:val="0"/>
      <w:marRight w:val="0"/>
      <w:marTop w:val="0"/>
      <w:marBottom w:val="0"/>
      <w:divBdr>
        <w:top w:val="none" w:sz="0" w:space="0" w:color="auto"/>
        <w:left w:val="none" w:sz="0" w:space="0" w:color="auto"/>
        <w:bottom w:val="none" w:sz="0" w:space="0" w:color="auto"/>
        <w:right w:val="none" w:sz="0" w:space="0" w:color="auto"/>
      </w:divBdr>
    </w:div>
    <w:div w:id="3567377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68</TotalTime>
  <Pages>19</Pages>
  <Words>6534</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www</cp:lastModifiedBy>
  <cp:revision>9</cp:revision>
  <dcterms:created xsi:type="dcterms:W3CDTF">2013-09-24T12:11:00Z</dcterms:created>
  <dcterms:modified xsi:type="dcterms:W3CDTF">2016-06-02T06:28:00Z</dcterms:modified>
</cp:coreProperties>
</file>